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9554863" name="019dd31c-443c-7676-ba0d-16dce2b72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041456" name="019dd31c-443c-7676-ba0d-16dce2b722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805945" name="019dd31f-f325-7d38-ac90-cb8fe615e4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192891" name="019dd31f-f325-7d38-ac90-cb8fe615e40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355127" name="019dd321-e720-7859-a2fd-a894582a9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556107" name="019dd321-e720-7859-a2fd-a894582a9fd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9827833" name="019dd326-bb55-7b6b-9620-b2a73d278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311950" name="019dd326-bb55-7b6b-9620-b2a73d278c8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0862424" name="019dd337-a839-7dde-9568-15d6ce95f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10230" name="019dd337-a839-7dde-9568-15d6ce95f70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1690771" name="019dd353-bc91-705b-b8be-d905e99c8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193628" name="019dd353-bc91-705b-b8be-d905e99c815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6362980" name="019dd363-d1bd-7b97-b616-293179b54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208310" name="019dd363-d1bd-7b97-b616-293179b548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7962199" name="019dd36b-3933-731a-b663-c6b711530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222502" name="019dd36b-3933-731a-b663-c6b711530c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9197316" name="019dd36c-79d4-7dc4-9581-41ae9293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12308" name="019dd36c-79d4-7dc4-9581-41ae9293317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8482729" name="019dd374-c3bd-7b76-8e96-d126f84d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661431" name="019dd374-c3bd-7b76-8e96-d126f84d3d0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2504281" name="019dd343-7759-7058-bbc2-cb1d43c24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260590" name="019dd343-7759-7058-bbc2-cb1d43c24b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2916460" name="019dd360-d6e3-7eb5-8625-569000306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792326" name="019dd360-d6e3-7eb5-8625-5690003063a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6535475" name="019dd345-ed34-7cc8-b421-1e77dd424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38215" name="019dd345-ed34-7cc8-b421-1e77dd4248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8823501" name="019dd365-d0b6-7b36-9838-6a04c771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729521" name="019dd365-d0b6-7b36-9838-6a04c771bb4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361260" name="019dd357-794a-73cf-91f8-b740bd37d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710719" name="019dd357-794a-73cf-91f8-b740bd37d34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1413289" name="019dd359-0116-715f-a4ef-508df143d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248937" name="019dd359-0116-715f-a4ef-508df143d2e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Liegeststaub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3864418" name="019dd522-b171-71a8-b3ff-331f7b271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975101" name="019dd522-b171-71a8-b3ff-331f7b271f1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Gerät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Liegeststaub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5418524" name="019dd525-3b95-7796-a667-6e4d16fed4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946925" name="019dd525-3b95-7796-a667-6e4d16fed46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Gerbergut 10, 8762 Sool</w:t>
          </w:r>
        </w:p>
        <w:p>
          <w:pPr>
            <w:spacing w:before="0" w:after="0"/>
          </w:pPr>
          <w:r>
            <w:t>DN 882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